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6572456" name="019d9607-7d72-7e12-a6c2-6fcbedda75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358515" name="019d9607-7d72-7e12-a6c2-6fcbedda756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424481" name="019d9607-c387-7b80-ac97-4b6a928827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5480651" name="019d9607-c387-7b80-ac97-4b6a928827b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2636178" name="019d961d-3344-7cd0-8ff8-e90da338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37436" name="019d961d-3344-7cd0-8ff8-e90da33883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5937979" name="019d961d-4dfa-7db5-a035-358d6d385d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892772" name="019d961d-4dfa-7db5-a035-358d6d385dd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